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alle Räume </w:t>
            </w:r>
          </w:p>
          <w:p>
            <w:pPr>
              <w:spacing w:before="0" w:after="0" w:line="240" w:lineRule="auto"/>
            </w:pPr>
            <w:r>
              <w:t>DG -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53861423" name="b6c05670-bbd2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7008502" name="b6c05670-bbd2-11f0-9f59-51d72857301c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52989880" name="10c51390-bbd3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4167124" name="10c51390-bbd3-11f0-9f59-51d72857301c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24726462" name="a5f0ca40-bbd3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0546123" name="a5f0ca40-bbd3-11f0-9f59-51d72857301c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36440109" name="1d466960-bbd4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2232147" name="1d466960-bbd4-11f0-9f59-51d72857301c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55654263" name="324997b0-bbd4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3556796" name="324997b0-bbd4-11f0-9f59-51d72857301c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03110476" name="7cb0b8f0-bbd5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5116957" name="7cb0b8f0-bbd5-11f0-9f59-51d72857301c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/ Treppenhaus / WC </w:t>
            </w:r>
          </w:p>
          <w:p>
            <w:pPr>
              <w:spacing w:before="0" w:after="0" w:line="240" w:lineRule="auto"/>
            </w:pPr>
            <w:r>
              <w:t>DG- 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2612073"/>
                  <wp:effectExtent l="0" t="0" r="0" b="0"/>
                  <wp:docPr id="88751361" name="380ae94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9524672" name="380ae940-bbd6-11f0-9f59-51d72857301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2612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72861439" name="4c2a203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5621666" name="4c2a2030-bbd6-11f0-9f59-51d72857301c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28682858" name="6661db5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611413" name="6661db50-bbd6-11f0-9f59-51d72857301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18686862" name="af5082d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4138148" name="af5082d0-bbd6-11f0-9f59-51d72857301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61188507" name="f1e8d9d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9014400" name="f1e8d9d0-bbd6-11f0-9f59-51d72857301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83875682" name="637ffba0-bbd7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5722195" name="637ffba0-bbd7-11f0-9f59-51d72857301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88478701" name="9840c630-bbd7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9249282" name="9840c630-bbd7-11f0-9f59-51d72857301c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58690020" name="dbc18160-bbd7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8168966" name="dbc18160-bbd7-11f0-9f59-51d72857301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58387668" name="3a49a3c0-bbd8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0417433" name="3a49a3c0-bbd8-11f0-9f59-51d72857301c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Gang / 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24560772" name="9e8483a0-bbd8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8672920" name="9e8483a0-bbd8-11f0-9f59-51d72857301c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Heizraum / Bad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32345017" name="f9261d00-bbd8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1584495" name="f9261d00-bbd8-11f0-9f59-51d72857301c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Heizraum / Bad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28192470" name="62220760-bbd9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8056925" name="62220760-bbd9-11f0-9f59-51d72857301c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Heizraum / Bad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78949350" name="7649f0e0-bbd9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6821283" name="7649f0e0-bbd9-11f0-9f59-51d72857301c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3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Untere Bahnhofstrasse 14, 8910 Affoltern am Albis </w:t>
          </w:r>
        </w:p>
        <w:p>
          <w:pPr>
            <w:spacing w:before="0" w:after="0"/>
          </w:pPr>
          <w:r>
            <w:t>573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footer.xml" Type="http://schemas.openxmlformats.org/officeDocument/2006/relationships/footer" Id="rId23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